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DG/ OG /EG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4302312" name="cb652580-b7b2-11ef-8889-31a5cdca6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117120" name="cb652580-b7b2-11ef-8889-31a5cdca6b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9112824" name="0b329cb0-b7b3-11ef-9be7-1b78b8bc4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476815" name="0b329cb0-b7b3-11ef-9be7-1b78b8bc4c9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173945" name="2be76a30-b7b3-11ef-b8ed-c1cf4b5393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952329" name="2be76a30-b7b3-11ef-b8ed-c1cf4b5393b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723944" name="8b368610-b7b3-11ef-b0bc-c59927114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654410" name="8b368610-b7b3-11ef-b0bc-c59927114a9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0151505" name="a681fb20-b7b3-11ef-a607-fdf156a33e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10229" name="a681fb20-b7b3-11ef-a607-fdf156a33e2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5374489" name="c0b82fa0-b7b3-11ef-bdc2-0339d2e745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41643" name="c0b82fa0-b7b3-11ef-bdc2-0339d2e745c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614105" name="3968cae0-b7b4-11ef-a40d-9517f59808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576368" name="3968cae0-b7b4-11ef-a40d-9517f598085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4727001" name="f61ba600-b7b7-11ef-8e56-71009d9b7b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752211" name="f61ba600-b7b7-11ef-8e56-71009d9b7bd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547876" name="1347e900-b7b8-11ef-aeda-6fb284e275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410153" name="1347e900-b7b8-11ef-aeda-6fb284e2759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428690" name="25afabf0-b7b8-11ef-a158-a7b405462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128825" name="25afabf0-b7b8-11ef-a158-a7b40546290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7614881" name="5d6ec260-b7b8-11ef-be49-11f5015fc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114334" name="5d6ec260-b7b8-11ef-be49-11f5015fc29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7746003" name="80aaaff0-b7b8-11ef-8c75-6345576b82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708610" name="80aaaff0-b7b8-11ef-8c75-6345576b82c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1026537" name="c8b42790-b7b8-11ef-a4fb-a16bbf197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786175" name="c8b42790-b7b8-11ef-a4fb-a16bbf197ca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529640" name="c7322600-b7b9-11ef-b8c3-2325cc611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041624" name="c7322600-b7b9-11ef-b8c3-2325cc61157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131256" name="a24a40b0-b7ba-11ef-9e3b-ed3ffd9b9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605634" name="a24a40b0-b7ba-11ef-9e3b-ed3ffd9b972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4256997" name="80e14190-b7be-11ef-ab5c-8fc6c1332f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498219" name="80e14190-b7be-11ef-ab5c-8fc6c1332f1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4613881" name="e78161a0-b7be-11ef-b5c0-27bc2193c9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508099" name="e78161a0-b7be-11ef-b5c0-27bc2193c9c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Bar / Restaurant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9896898" name="7fc0cb80-b7c0-11ef-af4f-f7ab51fd4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168737" name="7fc0cb80-b7c0-11ef-af4f-f7ab51fd4ce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Bar / Restaurant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8296122" name="9821f1e0-b7c0-11ef-8dfc-89f7b0a2a4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89781" name="9821f1e0-b7c0-11ef-8dfc-89f7b0a2a4d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Bar / Restaurant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805408" name="bd6d1060-b7c0-11ef-8b9f-d758dfb4b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008827" name="bd6d1060-b7c0-11ef-8b9f-d758dfb4b1a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2358847" name="09f11e30-b7c2-11ef-99a2-2773ebc67c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031849" name="09f11e30-b7c2-11ef-99a2-2773ebc67c7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947306" name="6c2bc140-b7c2-11ef-ae0c-479bb904a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077573" name="6c2bc140-b7c2-11ef-ae0c-479bb904ac0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4530162" name="8530efd0-b7c2-11ef-b1b3-cfbbca7567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272345" name="8530efd0-b7c2-11ef-b1b3-cfbbca7567e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066199" name="22fac420-b7c3-11ef-844b-4bf013dab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926137" name="22fac420-b7c3-11ef-844b-4bf013dab28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Séparée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194552" name="bce38db0-b7c3-11ef-8db3-8311d7df4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629074" name="bce38db0-b7c3-11ef-8db3-8311d7df489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Séparée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11595" name="f8559a00-b7c3-11ef-8697-b199065b2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079346" name="f8559a00-b7c3-11ef-8697-b199065b237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4283678" name="16d8ec10-b7c5-11ef-9177-3fa26d713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908316" name="16d8ec10-b7c5-11ef-9177-3fa26d713a3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118301" name="3e913a00-b7c5-11ef-9a1c-633773594f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2472" name="3e913a00-b7c5-11ef-9a1c-633773594f9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Lüftungsanlage </w:t>
            </w:r>
          </w:p>
        </w:tc>
        <w:tc>
          <w:p>
            <w:pPr>
              <w:spacing w:before="0" w:after="0" w:line="240" w:lineRule="auto"/>
            </w:pPr>
            <w:r>
              <w:t>Lüftungsagregat 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266098" name="693de8c0-b7c5-11ef-aa8a-69a8f9ed6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200840" name="693de8c0-b7c5-11ef-aa8a-69a8f9ed642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2530867" name="7b3c9ec0-b7c7-11ef-9ed3-6de120ac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439436" name="7b3c9ec0-b7c7-11ef-9ed3-6de120acc8d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Garage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4346479" name="09181f20-b7c9-11ef-89a0-694ae75f71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820085" name="09181f20-b7c9-11ef-89a0-694ae75f71c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Garage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893962" name="35016c90-b7c9-11ef-bdee-61c328635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886369" name="35016c90-b7c9-11ef-bdee-61c32863538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Laden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955920" name="4cf0ac60-b7cb-11ef-8a97-791a8f7fa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735742" name="4cf0ac60-b7cb-11ef-8a97-791a8f7faef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794450" name="6f78da50-b7cb-11ef-8f24-3923cfc8c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803253" name="6f78da50-b7cb-11ef-8f24-3923cfc8cad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Laden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6997" name="8901dee0-b7cb-11ef-a82f-9d88a3443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775363" name="8901dee0-b7cb-11ef-a82f-9d88a3443e2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Konstanzerstrasse 37, 8280 Kreuzlingen</w:t>
          </w:r>
        </w:p>
        <w:p>
          <w:pPr>
            <w:spacing w:before="0" w:after="0"/>
          </w:pPr>
          <w:r>
            <w:t>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